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Brief an den Treuhänder</w:t>
      </w:r>
    </w:p>
    <w:p/>
    <w:p>
      <w:pPr/>
      <w:r>
        <w:t>Muster, 13. April 2026</w:t>
      </w:r>
    </w:p>
    <w:p/>
    <w:p>
      <w:pPr/>
      <w:r>
        <w:t>Sehr geehrte Damen und Herren,</w:t>
      </w:r>
    </w:p>
    <w:p/>
    <w:p>
      <w:pPr/>
      <w:r>
        <w:t>anbei sende ich Ihnen die gewünschten Unterlagen für die Steuererklärung 2025. Die Belege finden Sie als separate Dateien.</w:t>
      </w:r>
    </w:p>
    <w:p/>
    <w:p>
      <w:pPr/>
      <w:r>
        <w:t>Mit freundlichen Grüssen</w:t>
      </w:r>
    </w:p>
    <w:p/>
    <w:p>
      <w:pPr/>
      <w:r>
        <w:t>(Ihr Name)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