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Packliste – Familienausflug</w:t>
      </w:r>
    </w:p>
    <w:p>
      <w:pPr/>
      <w:r>
        <w:t>Erstellt von: (Ihr Name)</w:t>
      </w:r>
    </w:p>
    <w:p/>
    <w:p>
      <w:pPr>
        <w:pStyle w:val="Heading2"/>
      </w:pPr>
      <w:r>
        <w:t>Kleidung</w:t>
      </w:r>
    </w:p>
    <w:p>
      <w:pPr>
        <w:pStyle w:val="ListBullet"/>
      </w:pPr>
      <w:r>
        <w:t>T-Shirts (3x)</w:t>
      </w:r>
    </w:p>
    <w:p>
      <w:pPr>
        <w:pStyle w:val="ListBullet"/>
      </w:pPr>
      <w:r>
        <w:t>Pullover</w:t>
      </w:r>
    </w:p>
    <w:p>
      <w:pPr>
        <w:pStyle w:val="ListBullet"/>
      </w:pPr>
      <w:r>
        <w:t>Regenjacke</w:t>
      </w:r>
    </w:p>
    <w:p>
      <w:pPr>
        <w:pStyle w:val="ListBullet"/>
      </w:pPr>
      <w:r>
        <w:t>Bequeme Schuhe</w:t>
      </w:r>
    </w:p>
    <w:p>
      <w:pPr>
        <w:pStyle w:val="Heading2"/>
      </w:pPr>
      <w:r>
        <w:t>Verpflegung</w:t>
      </w:r>
    </w:p>
    <w:p>
      <w:pPr>
        <w:pStyle w:val="ListBullet"/>
      </w:pPr>
      <w:r>
        <w:t>Wasserflasche</w:t>
      </w:r>
    </w:p>
    <w:p>
      <w:pPr>
        <w:pStyle w:val="ListBullet"/>
      </w:pPr>
      <w:r>
        <w:t>Sandwiches</w:t>
      </w:r>
    </w:p>
    <w:p>
      <w:pPr>
        <w:pStyle w:val="ListBullet"/>
      </w:pPr>
      <w:r>
        <w:t>Obst</w:t>
      </w:r>
    </w:p>
    <w:p>
      <w:pPr>
        <w:pStyle w:val="ListBullet"/>
      </w:pPr>
      <w:r>
        <w:t>Snacks</w:t>
      </w:r>
    </w:p>
    <w:p>
      <w:pPr>
        <w:pStyle w:val="Heading2"/>
      </w:pPr>
      <w:r>
        <w:t>Sonstiges</w:t>
      </w:r>
    </w:p>
    <w:p>
      <w:pPr>
        <w:pStyle w:val="ListBullet"/>
      </w:pPr>
      <w:r>
        <w:t>Sonnencreme</w:t>
      </w:r>
    </w:p>
    <w:p>
      <w:pPr>
        <w:pStyle w:val="ListBullet"/>
      </w:pPr>
      <w:r>
        <w:t>Erste-Hilfe-Set</w:t>
      </w:r>
    </w:p>
    <w:p>
      <w:pPr>
        <w:pStyle w:val="ListBullet"/>
      </w:pPr>
      <w:r>
        <w:t>Kamera</w:t>
      </w:r>
    </w:p>
    <w:p>
      <w:pPr>
        <w:pStyle w:val="ListBullet"/>
      </w:pPr>
      <w:r>
        <w:t>Wanderkarte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